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Arial Black" w:hAnsi="Arial Black" w:cs="Arial Black"/>
          <w:color w:val="auto"/>
          <w:sz w:val="56"/>
          <w:szCs w:val="48"/>
        </w:rPr>
      </w:pPr>
      <w:r>
        <w:rPr>
          <w:rFonts w:hint="default" w:ascii="Arial Black" w:hAnsi="Arial Black" w:cs="Arial Black"/>
          <w:color w:val="auto"/>
          <w:sz w:val="56"/>
          <w:szCs w:val="4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4999355</wp:posOffset>
                </wp:positionH>
                <wp:positionV relativeFrom="paragraph">
                  <wp:posOffset>-977900</wp:posOffset>
                </wp:positionV>
                <wp:extent cx="5714365" cy="7750175"/>
                <wp:effectExtent l="0" t="0" r="635" b="31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456" cy="775035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393.65pt;margin-top:-77pt;height:610.25pt;width:449.95pt;mso-position-horizontal-relative:page;z-index:-251655168;v-text-anchor:middle;mso-width-relative:page;mso-height-relative:page;" fillcolor="#D9D9D9 [2732]" filled="t" stroked="f" coordsize="21600,21600" o:gfxdata="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b236dwAAAAOAQAADwAA&#10;AAAAAAABACAAAAAiAAAAZHJzL2Rvd25yZXYueG1sUEsBAhQAFAAAAAgAh07iQJGH5HdLAgAAjAQA&#10;AA4AAAAAAAAAAQAgAAAAKwEAAGRycy9lMm9Eb2MueG1sUEsFBgAAAAAGAAYAWQEAAOg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56"/>
          <w:szCs w:val="48"/>
          <w:lang w:val="id-ID"/>
        </w:rPr>
        <w:t>Daily Ckecklist</w:t>
      </w:r>
    </w:p>
    <w:p>
      <w:pPr>
        <w:pStyle w:val="3"/>
      </w:pPr>
      <w:sdt>
        <w:sdt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Content>
          <w:r>
            <w:t>Start date</w:t>
          </w:r>
        </w:sdtContent>
      </w:sdt>
      <w:r>
        <w:t xml:space="preserve"> </w:t>
      </w:r>
      <w:sdt>
        <w:sdt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Content>
          <w:r>
            <w:t>through</w:t>
          </w:r>
        </w:sdtContent>
      </w:sdt>
      <w:r>
        <w:t xml:space="preserve"> </w:t>
      </w:r>
      <w:sdt>
        <w:sdt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Content>
          <w: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5"/>
        <w:gridCol w:w="1427"/>
        <w:gridCol w:w="1427"/>
        <w:gridCol w:w="1427"/>
        <w:gridCol w:w="1427"/>
        <w:gridCol w:w="142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815" w:type="dxa"/>
            <w:tcBorders>
              <w:tl2br w:val="nil"/>
              <w:tr2bl w:val="nil"/>
            </w:tcBorders>
            <w:shd w:val="clear" w:color="auto" w:fill="7E7E7E" w:themeFill="background1" w:themeFillShade="7F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7E7E7E" w:themeFill="background1" w:themeFillShade="7F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7E7E7E" w:themeFill="background1" w:themeFillShade="7F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7E7E7E" w:themeFill="background1" w:themeFillShade="7F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7E7E7E" w:themeFill="background1" w:themeFillShade="7F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7E7E7E" w:themeFill="background1" w:themeFillShade="7F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1:"/>
            <w:tag w:val="Enter chore 1:"/>
            <w:id w:val="54827739"/>
            <w:placeholder>
              <w:docPart w:val="39092E318146471CA345B3A6791FBF8F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Homework</w:t>
                </w:r>
              </w:p>
            </w:tc>
          </w:sdtContent>
        </w:sdt>
        <w:sdt>
          <w:sdtPr>
            <w:alias w:val="Enter Yes/No:"/>
            <w:tag w:val="Enter Yes/No:"/>
            <w:id w:val="170843083"/>
            <w:placeholder>
              <w:docPart w:val="8B4E1BE08AD1459A9492F4506CC63B5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348325218"/>
            <w:placeholder>
              <w:docPart w:val="9FB619D55C7C420C916DC66579803CA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310704027"/>
            <w:placeholder>
              <w:docPart w:val="6AE3B36B073A4FB2AE5C64A17C2950E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464791183"/>
            <w:placeholder>
              <w:docPart w:val="314E6343D69B4D5E8B55074B674210E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262676638"/>
            <w:placeholder>
              <w:docPart w:val="0FA68CC1D331481FB3DF75BC02B6735E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2:"/>
            <w:tag w:val="Enter chore 2:"/>
            <w:id w:val="-545054900"/>
            <w:placeholder>
              <w:docPart w:val="3DFB0603F81742DE8AF79D0819B7EBC2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Take out trash &amp; recycle</w:t>
                </w:r>
              </w:p>
            </w:tc>
          </w:sdtContent>
        </w:sdt>
        <w:sdt>
          <w:sdtPr>
            <w:alias w:val="Enter Yes/No:"/>
            <w:tag w:val="Enter Yes/No:"/>
            <w:id w:val="-334151751"/>
            <w:placeholder>
              <w:docPart w:val="789F27D1D6EE4D278E037EB7F30C4ECF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239484929"/>
            <w:placeholder>
              <w:docPart w:val="33D6902A8AA846D2900DBA1CF0CC3086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791174918"/>
            <w:placeholder>
              <w:docPart w:val="8E34034E3DAF4111B26E112663ADD45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426391584"/>
            <w:placeholder>
              <w:docPart w:val="B9E3CD95F82E431192DCBEC707C6816F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821540101"/>
            <w:placeholder>
              <w:docPart w:val="F456946854A54389AB48798E4ACF8B3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3:"/>
            <w:tag w:val="Enter chore 3:"/>
            <w:id w:val="-628472234"/>
            <w:placeholder>
              <w:docPart w:val="EB99939E9CA14815A08837A5715B92ED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Dishes</w:t>
                </w:r>
              </w:p>
            </w:tc>
          </w:sdtContent>
        </w:sdt>
        <w:sdt>
          <w:sdtPr>
            <w:alias w:val="Enter Yes/No:"/>
            <w:tag w:val="Enter Yes/No:"/>
            <w:id w:val="-80614030"/>
            <w:placeholder>
              <w:docPart w:val="3CE953E2EF074B8B95CC0139D74BB9D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2028979959"/>
            <w:placeholder>
              <w:docPart w:val="E89A922217784B23BEB1BF7B9B482C7B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254973438"/>
            <w:placeholder>
              <w:docPart w:val="1567C47A5D4A4AC9B0C0E11CE9815BD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425424165"/>
            <w:placeholder>
              <w:docPart w:val="CD628130FF3B41E495E45DB5E9AB13E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873372051"/>
            <w:placeholder>
              <w:docPart w:val="7505163CFE8B4CC5A6C9205417258E6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81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</w:pPr>
            <w:sdt>
              <w:sdtPr>
                <w:alias w:val="Enter chore 4:"/>
                <w:tag w:val="Enter chore 4:"/>
                <w:id w:val="-340771514"/>
                <w:placeholder>
                  <w:docPart w:val="B692A9C78E0145DFBB9DF66F755CE410"/>
                </w:placeholder>
                <w:temporary/>
                <w:showingPlcHdr/>
                <w15:appearance w15:val="hidden"/>
              </w:sdtPr>
              <w:sdtContent>
                <w:r>
                  <w:t>Pick up toys</w:t>
                </w:r>
              </w:sdtContent>
            </w:sdt>
          </w:p>
        </w:tc>
        <w:sdt>
          <w:sdtPr>
            <w:alias w:val="Enter Yes/No:"/>
            <w:tag w:val="Enter Yes/No:"/>
            <w:id w:val="1689177347"/>
            <w:placeholder>
              <w:docPart w:val="6DD4185679CB4FF5A62F72C79B1793EE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923939367"/>
            <w:placeholder>
              <w:docPart w:val="C5C66D4E0E3F46CAB58E36DD18F2135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803622001"/>
            <w:placeholder>
              <w:docPart w:val="83F397A3BBE647CE9B42D1A20DD6E66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844781744"/>
            <w:placeholder>
              <w:docPart w:val="46203EB750A34BBFB21FC130668108F2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293257630"/>
            <w:placeholder>
              <w:docPart w:val="63428C6B52744345947B1B1EFA58AAF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5:"/>
            <w:tag w:val="Enter chore 5:"/>
            <w:id w:val="1052110849"/>
            <w:placeholder>
              <w:docPart w:val="1B0F65D5DEA446DBBD0C7200F08A5098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Make bed</w:t>
                </w:r>
              </w:p>
            </w:tc>
          </w:sdtContent>
        </w:sdt>
        <w:sdt>
          <w:sdtPr>
            <w:alias w:val="Enter Yes/No:"/>
            <w:tag w:val="Enter Yes/No:"/>
            <w:id w:val="-920100259"/>
            <w:placeholder>
              <w:docPart w:val="06936A1FA7A542A9BF9A41EBBF9B2A54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362515115"/>
            <w:placeholder>
              <w:docPart w:val="FCA9B9734289413DA0B6A9BEBEBEFA0E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588884840"/>
            <w:placeholder>
              <w:docPart w:val="01AED7791C4047A5A42C5380673DF493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488085026"/>
            <w:placeholder>
              <w:docPart w:val="F78818FC4162466B86436E4CDC204CB3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2023387853"/>
            <w:placeholder>
              <w:docPart w:val="A1110510E41C43249B28E100E6E001D4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6:"/>
            <w:tag w:val="Enter chore 6:"/>
            <w:id w:val="1446276705"/>
            <w:placeholder>
              <w:docPart w:val="D0BBB7D35D5B422182B80100AD71324E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Feed dog</w:t>
                </w:r>
              </w:p>
            </w:tc>
          </w:sdtContent>
        </w:sdt>
        <w:sdt>
          <w:sdtPr>
            <w:alias w:val="Enter Yes/No:"/>
            <w:tag w:val="Enter Yes/No:"/>
            <w:id w:val="1564445248"/>
            <w:placeholder>
              <w:docPart w:val="3A202521E90D416EABAC198AE08BAE5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084721022"/>
            <w:placeholder>
              <w:docPart w:val="25CED6228B4B4D2C8CD1BE7663AECF87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306359406"/>
            <w:placeholder>
              <w:docPart w:val="4BC1EA6CB7AB45209467FC70D4907930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01960443"/>
            <w:placeholder>
              <w:docPart w:val="54F4F00CFB77419BA51073BF9CED014D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2079553074"/>
            <w:placeholder>
              <w:docPart w:val="5D4D4FD45E2F478294288F4B42A93708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7:"/>
            <w:tag w:val="Enter chore 7:"/>
            <w:id w:val="-109982266"/>
            <w:placeholder>
              <w:docPart w:val="BEBBABD701F8463F96C5338444B88AE7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Sweep</w:t>
                </w:r>
              </w:p>
            </w:tc>
          </w:sdtContent>
        </w:sdt>
        <w:sdt>
          <w:sdtPr>
            <w:alias w:val="Enter Yes/No:"/>
            <w:tag w:val="Enter Yes/No:"/>
            <w:id w:val="-1014609610"/>
            <w:placeholder>
              <w:docPart w:val="91466F230BBF4A8097E7EC68918858A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547290816"/>
            <w:placeholder>
              <w:docPart w:val="9CF31D6ECC31471A802CF8A29A29AB2D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1161310823"/>
            <w:placeholder>
              <w:docPart w:val="33E29ED76125473BB8538752D90586C4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-2140404839"/>
            <w:placeholder>
              <w:docPart w:val="D4CC05B116904FC9ADE16084495EF0E9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216548894"/>
            <w:placeholder>
              <w:docPart w:val="5BE690EE47C348138EB97B9679E931CC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sdt>
          <w:sdtPr>
            <w:alias w:val="Enter chore 8:"/>
            <w:tag w:val="Enter chore 8:"/>
            <w:id w:val="1476948118"/>
            <w:placeholder>
              <w:docPart w:val="6094C729218D490A99FF0DF3A52A0B49"/>
            </w:placeholder>
            <w:temporary/>
            <w:showingPlcHdr/>
            <w15:appearance w15:val="hidden"/>
          </w:sdtPr>
          <w:sdtContent>
            <w:tc>
              <w:tcPr>
                <w:tcW w:w="5815" w:type="dxa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250"/>
                </w:pPr>
                <w:r>
                  <w:t>Water plants</w:t>
                </w:r>
              </w:p>
            </w:tc>
          </w:sdtContent>
        </w:sdt>
        <w:sdt>
          <w:sdtPr>
            <w:alias w:val="Enter Yes/No:"/>
            <w:tag w:val="Enter Yes/No:"/>
            <w:id w:val="1895236881"/>
            <w:placeholder>
              <w:docPart w:val="5746D59992C54F489F21FAC4B44E1DD3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104619446"/>
            <w:placeholder>
              <w:docPart w:val="FC3BDEE59E714CD0BACBE7722F00DCD2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599536970"/>
            <w:placeholder>
              <w:docPart w:val="A1EC7F16191D405E95515F70E0F111D0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1888521505"/>
            <w:placeholder>
              <w:docPart w:val="FA077C5B787048A2BBDD70F256D147DA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  <w:sdt>
          <w:sdtPr>
            <w:alias w:val="Enter Yes/No:"/>
            <w:tag w:val="Enter Yes/No:"/>
            <w:id w:val="712396840"/>
            <w:placeholder>
              <w:docPart w:val="D58FC74674DD48808121C670219D4B81"/>
            </w:placeholder>
            <w:temporary/>
            <w:showingPlcHdr/>
            <w15:appearance w15:val="hidden"/>
          </w:sdt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FFFFFF" w:themeFill="background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250"/>
                  <w:jc w:val="center"/>
                </w:pPr>
                <w:r>
                  <w:t>Yes/No</w:t>
                </w:r>
              </w:p>
            </w:tc>
          </w:sdtContent>
        </w:sdt>
      </w:tr>
    </w:tbl>
    <w:p/>
    <w:p/>
    <w:p/>
    <w:p/>
    <w:p/>
    <w:p/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24310"/>
    <w:rsid w:val="000444B2"/>
    <w:rsid w:val="00065416"/>
    <w:rsid w:val="000A272E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42C8"/>
    <w:rsid w:val="00273896"/>
    <w:rsid w:val="00284972"/>
    <w:rsid w:val="002B2A15"/>
    <w:rsid w:val="002B5C70"/>
    <w:rsid w:val="002D2AEE"/>
    <w:rsid w:val="002F1562"/>
    <w:rsid w:val="0034428D"/>
    <w:rsid w:val="00354D6B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11CE"/>
    <w:rsid w:val="00B01FF4"/>
    <w:rsid w:val="00B05F9B"/>
    <w:rsid w:val="00B15AF0"/>
    <w:rsid w:val="00B5551A"/>
    <w:rsid w:val="00B72870"/>
    <w:rsid w:val="00B81E86"/>
    <w:rsid w:val="00BA312D"/>
    <w:rsid w:val="00BB4009"/>
    <w:rsid w:val="00BC4B85"/>
    <w:rsid w:val="00BC5E05"/>
    <w:rsid w:val="00C136D7"/>
    <w:rsid w:val="00C41E4F"/>
    <w:rsid w:val="00C57941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0BFF1C0E"/>
    <w:rsid w:val="2504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uiPriority="39" w:name="toc 8"/>
    <w:lsdException w:qFormat="1" w:uiPriority="39" w:name="toc 9"/>
    <w:lsdException w:qFormat="1"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qFormat="1"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iPriority="99" w:name="List"/>
    <w:lsdException w:qFormat="1" w:uiPriority="99" w:name="List Bullet"/>
    <w:lsdException w:qFormat="1"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qFormat="1"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iPriority="10" w:name="Title"/>
    <w:lsdException w:qFormat="1" w:uiPriority="99" w:name="Closing"/>
    <w:lsdException w:qFormat="1" w:uiPriority="99" w:semiHidden="0" w:name="Signature"/>
    <w:lsdException w:uiPriority="1" w:name="Default Paragraph Font"/>
    <w:lsdException w:qFormat="1" w:uiPriority="99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qFormat="1" w:uiPriority="99" w:name="HTML Acronym"/>
    <w:lsdException w:qFormat="1"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qFormat="1"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uiPriority="99" w:name="Normal Table"/>
    <w:lsdException w:qFormat="1" w:uiPriority="99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uiPriority="99" w:name="Table Columns 1"/>
    <w:lsdException w:qFormat="1" w:uiPriority="99" w:name="Table Columns 2"/>
    <w:lsdException w:qFormat="1" w:uiPriority="99" w:name="Table Columns 3"/>
    <w:lsdException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uiPriority="99" w:name="Balloon Text"/>
    <w:lsdException w:qFormat="1" w:unhideWhenUsed="0" w:uiPriority="59" w:semiHidden="0" w:name="Table Grid"/>
    <w:lsdException w:qFormat="1" w:uiPriority="99" w:name="Table Theme"/>
    <w:lsdException w:qFormat="1" w:unhideWhenUsed="0" w:uiPriority="99" w:name="Placeholder Text"/>
    <w:lsdException w:qFormat="1" w:uiPriority="60" w:name="Light Shading"/>
    <w:lsdException w:qFormat="1" w:uiPriority="61" w:name="Light List"/>
    <w:lsdException w:qFormat="1" w:uiPriority="62" w:name="Light Grid"/>
    <w:lsdException w:qFormat="1" w:uiPriority="63" w:name="Medium Shading 1"/>
    <w:lsdException w:qFormat="1" w:uiPriority="64" w:name="Medium Shading 2"/>
    <w:lsdException w:qFormat="1" w:uiPriority="65" w:name="Medium List 1"/>
    <w:lsdException w:qFormat="1" w:uiPriority="66" w:name="Medium List 2"/>
    <w:lsdException w:qFormat="1" w:uiPriority="67" w:name="Medium Grid 1"/>
    <w:lsdException w:qFormat="1" w:uiPriority="68" w:name="Medium Grid 2"/>
    <w:lsdException w:qFormat="1" w:uiPriority="69" w:name="Medium Grid 3"/>
    <w:lsdException w:qFormat="1" w:uiPriority="70" w:name="Dark List"/>
    <w:lsdException w:qFormat="1" w:uiPriority="71" w:name="Colorful Shading"/>
    <w:lsdException w:qFormat="1" w:uiPriority="72" w:name="Colorful List"/>
    <w:lsdException w:qFormat="1" w:uiPriority="73" w:name="Colorful Grid"/>
    <w:lsdException w:qFormat="1" w:uiPriority="60" w:name="Light Shading Accent 1"/>
    <w:lsdException w:qFormat="1" w:uiPriority="61" w:name="Light List Accent 1"/>
    <w:lsdException w:qFormat="1" w:uiPriority="62" w:name="Light Grid Accent 1"/>
    <w:lsdException w:qFormat="1" w:uiPriority="63" w:name="Medium Shading 1 Accent 1"/>
    <w:lsdException w:qFormat="1" w:uiPriority="64" w:name="Medium Shading 2 Accent 1"/>
    <w:lsdException w:qFormat="1" w:uiPriority="65" w:name="Medium List 1 Accent 1"/>
    <w:lsdException w:qFormat="1" w:uiPriority="66" w:name="Medium List 2 Accent 1"/>
    <w:lsdException w:qFormat="1" w:uiPriority="67" w:name="Medium Grid 1 Accent 1"/>
    <w:lsdException w:qFormat="1" w:uiPriority="68" w:name="Medium Grid 2 Accent 1"/>
    <w:lsdException w:qFormat="1" w:uiPriority="69" w:name="Medium Grid 3 Accent 1"/>
    <w:lsdException w:qFormat="1" w:uiPriority="70" w:name="Dark List Accent 1"/>
    <w:lsdException w:qFormat="1" w:uiPriority="71" w:name="Colorful Shading Accent 1"/>
    <w:lsdException w:qFormat="1" w:uiPriority="72" w:name="Colorful List Accent 1"/>
    <w:lsdException w:qFormat="1" w:uiPriority="73" w:name="Colorful Grid Accent 1"/>
    <w:lsdException w:qFormat="1" w:uiPriority="60" w:name="Light Shading Accent 2"/>
    <w:lsdException w:qFormat="1" w:uiPriority="61" w:name="Light List Accent 2"/>
    <w:lsdException w:qFormat="1" w:uiPriority="62" w:name="Light Grid Accent 2"/>
    <w:lsdException w:qFormat="1" w:uiPriority="63" w:name="Medium Shading 1 Accent 2"/>
    <w:lsdException w:qFormat="1" w:uiPriority="64" w:name="Medium Shading 2 Accent 2"/>
    <w:lsdException w:qFormat="1" w:uiPriority="65" w:name="Medium List 1 Accent 2"/>
    <w:lsdException w:qFormat="1" w:uiPriority="66" w:name="Medium List 2 Accent 2"/>
    <w:lsdException w:qFormat="1" w:uiPriority="67" w:name="Medium Grid 1 Accent 2"/>
    <w:lsdException w:qFormat="1" w:uiPriority="68" w:name="Medium Grid 2 Accent 2"/>
    <w:lsdException w:qFormat="1" w:uiPriority="69" w:name="Medium Grid 3 Accent 2"/>
    <w:lsdException w:qFormat="1" w:uiPriority="70" w:name="Dark List Accent 2"/>
    <w:lsdException w:qFormat="1" w:uiPriority="71" w:name="Colorful Shading Accent 2"/>
    <w:lsdException w:qFormat="1" w:uiPriority="72" w:name="Colorful List Accent 2"/>
    <w:lsdException w:qFormat="1" w:uiPriority="73" w:name="Colorful Grid Accent 2"/>
    <w:lsdException w:qFormat="1" w:uiPriority="60" w:name="Light Shading Accent 3"/>
    <w:lsdException w:qFormat="1" w:uiPriority="61" w:name="Light List Accent 3"/>
    <w:lsdException w:qFormat="1" w:uiPriority="62" w:name="Light Grid Accent 3"/>
    <w:lsdException w:qFormat="1" w:uiPriority="63" w:name="Medium Shading 1 Accent 3"/>
    <w:lsdException w:qFormat="1" w:uiPriority="64" w:name="Medium Shading 2 Accent 3"/>
    <w:lsdException w:qFormat="1" w:uiPriority="65" w:name="Medium List 1 Accent 3"/>
    <w:lsdException w:qFormat="1" w:uiPriority="66" w:name="Medium List 2 Accent 3"/>
    <w:lsdException w:qFormat="1" w:uiPriority="67" w:name="Medium Grid 1 Accent 3"/>
    <w:lsdException w:qFormat="1" w:uiPriority="68" w:name="Medium Grid 2 Accent 3"/>
    <w:lsdException w:qFormat="1" w:uiPriority="69" w:name="Medium Grid 3 Accent 3"/>
    <w:lsdException w:qFormat="1" w:uiPriority="70" w:name="Dark List Accent 3"/>
    <w:lsdException w:qFormat="1" w:uiPriority="71" w:name="Colorful Shading Accent 3"/>
    <w:lsdException w:qFormat="1" w:uiPriority="72" w:name="Colorful List Accent 3"/>
    <w:lsdException w:qFormat="1" w:uiPriority="73" w:name="Colorful Grid Accent 3"/>
    <w:lsdException w:qFormat="1" w:uiPriority="60" w:name="Light Shading Accent 4"/>
    <w:lsdException w:qFormat="1" w:uiPriority="61" w:name="Light List Accent 4"/>
    <w:lsdException w:qFormat="1" w:uiPriority="62" w:name="Light Grid Accent 4"/>
    <w:lsdException w:qFormat="1" w:uiPriority="63" w:name="Medium Shading 1 Accent 4"/>
    <w:lsdException w:qFormat="1" w:uiPriority="64" w:name="Medium Shading 2 Accent 4"/>
    <w:lsdException w:qFormat="1" w:uiPriority="65" w:name="Medium List 1 Accent 4"/>
    <w:lsdException w:qFormat="1" w:uiPriority="66" w:name="Medium List 2 Accent 4"/>
    <w:lsdException w:qFormat="1" w:uiPriority="67" w:name="Medium Grid 1 Accent 4"/>
    <w:lsdException w:qFormat="1" w:uiPriority="68" w:name="Medium Grid 2 Accent 4"/>
    <w:lsdException w:qFormat="1" w:uiPriority="69" w:name="Medium Grid 3 Accent 4"/>
    <w:lsdException w:qFormat="1" w:uiPriority="70" w:name="Dark List Accent 4"/>
    <w:lsdException w:qFormat="1" w:uiPriority="71" w:name="Colorful Shading Accent 4"/>
    <w:lsdException w:qFormat="1" w:uiPriority="72" w:name="Colorful List Accent 4"/>
    <w:lsdException w:qFormat="1" w:uiPriority="73" w:name="Colorful Grid Accent 4"/>
    <w:lsdException w:qFormat="1" w:uiPriority="60" w:name="Light Shading Accent 5"/>
    <w:lsdException w:qFormat="1" w:uiPriority="61" w:name="Light List Accent 5"/>
    <w:lsdException w:qFormat="1" w:uiPriority="62" w:name="Light Grid Accent 5"/>
    <w:lsdException w:qFormat="1" w:uiPriority="63" w:name="Medium Shading 1 Accent 5"/>
    <w:lsdException w:qFormat="1" w:uiPriority="64" w:name="Medium Shading 2 Accent 5"/>
    <w:lsdException w:qFormat="1" w:uiPriority="65" w:name="Medium List 1 Accent 5"/>
    <w:lsdException w:qFormat="1" w:uiPriority="66" w:name="Medium List 2 Accent 5"/>
    <w:lsdException w:qFormat="1" w:uiPriority="67" w:name="Medium Grid 1 Accent 5"/>
    <w:lsdException w:qFormat="1" w:uiPriority="68" w:name="Medium Grid 2 Accent 5"/>
    <w:lsdException w:qFormat="1" w:uiPriority="69" w:name="Medium Grid 3 Accent 5"/>
    <w:lsdException w:qFormat="1" w:uiPriority="70" w:name="Dark List Accent 5"/>
    <w:lsdException w:qFormat="1" w:uiPriority="71" w:name="Colorful Shading Accent 5"/>
    <w:lsdException w:qFormat="1" w:uiPriority="72" w:name="Colorful List Accent 5"/>
    <w:lsdException w:qFormat="1" w:uiPriority="73" w:name="Colorful Grid Accent 5"/>
    <w:lsdException w:qFormat="1" w:uiPriority="60" w:name="Light Shading Accent 6"/>
    <w:lsdException w:qFormat="1" w:uiPriority="61" w:name="Light List Accent 6"/>
    <w:lsdException w:qFormat="1" w:uiPriority="62" w:name="Light Grid Accent 6"/>
    <w:lsdException w:qFormat="1" w:uiPriority="63" w:name="Medium Shading 1 Accent 6"/>
    <w:lsdException w:qFormat="1" w:uiPriority="64" w:name="Medium Shading 2 Accent 6"/>
    <w:lsdException w:qFormat="1" w:uiPriority="65" w:name="Medium List 1 Accent 6"/>
    <w:lsdException w:qFormat="1" w:uiPriority="66" w:name="Medium List 2 Accent 6"/>
    <w:lsdException w:qFormat="1" w:uiPriority="67" w:name="Medium Grid 1 Accent 6"/>
    <w:lsdException w:qFormat="1" w:uiPriority="68" w:name="Medium Grid 2 Accent 6"/>
    <w:lsdException w:qFormat="1" w:uiPriority="69" w:name="Medium Grid 3 Accent 6"/>
    <w:lsdException w:qFormat="1" w:uiPriority="70" w:name="Dark List Accent 6"/>
    <w:lsdException w:qFormat="1" w:uiPriority="71" w:name="Colorful Shading Accent 6"/>
    <w:lsdException w:qFormat="1" w:uiPriority="72" w:name="Colorful List Accent 6"/>
    <w:lsdException w:qFormat="1"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qFormat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qFormat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qFormat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qFormat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qFormat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qFormat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qFormat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qFormat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qFormat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qFormat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qFormat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qFormat/>
    <w:uiPriority w:val="99"/>
  </w:style>
  <w:style w:type="paragraph" w:styleId="26">
    <w:name w:val="Document Map"/>
    <w:basedOn w:val="1"/>
    <w:link w:val="268"/>
    <w:semiHidden/>
    <w:unhideWhenUsed/>
    <w:qFormat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qFormat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qFormat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qFormat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qFormat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qFormat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qFormat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qFormat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qFormat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qFormat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qFormat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qFormat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qFormat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qFormat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qFormat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qFormat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qFormat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qFormat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qFormat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qFormat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qFormat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qFormat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qFormat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qFormat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qFormat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qFormat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qFormat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qFormat/>
    <w:uiPriority w:val="99"/>
  </w:style>
  <w:style w:type="paragraph" w:styleId="73">
    <w:name w:val="Signature"/>
    <w:basedOn w:val="1"/>
    <w:link w:val="247"/>
    <w:unhideWhenUsed/>
    <w:qFormat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qFormat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qFormat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qFormat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qFormat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qFormat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qFormat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qFormat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qFormat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qFormat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qFormat/>
    <w:uiPriority w:val="99"/>
    <w:rPr>
      <w:vertAlign w:val="superscript"/>
    </w:rPr>
  </w:style>
  <w:style w:type="character" w:styleId="89">
    <w:name w:val="FollowedHyperlink"/>
    <w:basedOn w:val="8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qFormat/>
    <w:uiPriority w:val="99"/>
    <w:rPr>
      <w:vertAlign w:val="superscript"/>
    </w:rPr>
  </w:style>
  <w:style w:type="character" w:styleId="91">
    <w:name w:val="HTML Acronym"/>
    <w:basedOn w:val="86"/>
    <w:semiHidden/>
    <w:unhideWhenUsed/>
    <w:qFormat/>
    <w:uiPriority w:val="99"/>
  </w:style>
  <w:style w:type="character" w:styleId="92">
    <w:name w:val="HTML Cite"/>
    <w:basedOn w:val="86"/>
    <w:semiHidden/>
    <w:unhideWhenUsed/>
    <w:qFormat/>
    <w:uiPriority w:val="99"/>
    <w:rPr>
      <w:i/>
      <w:iCs/>
    </w:rPr>
  </w:style>
  <w:style w:type="character" w:styleId="93">
    <w:name w:val="HTML Code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qFormat/>
    <w:uiPriority w:val="99"/>
    <w:rPr>
      <w:i/>
      <w:iCs/>
    </w:rPr>
  </w:style>
  <w:style w:type="character" w:styleId="95">
    <w:name w:val="HTML Keyboard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qFormat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qFormat/>
    <w:uiPriority w:val="99"/>
    <w:rPr>
      <w:i/>
      <w:iCs/>
    </w:rPr>
  </w:style>
  <w:style w:type="character" w:styleId="99">
    <w:name w:val="Hyperlink"/>
    <w:basedOn w:val="86"/>
    <w:semiHidden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qFormat/>
    <w:uiPriority w:val="99"/>
  </w:style>
  <w:style w:type="character" w:styleId="101">
    <w:name w:val="page number"/>
    <w:basedOn w:val="86"/>
    <w:semiHidden/>
    <w:unhideWhenUsed/>
    <w:uiPriority w:val="99"/>
  </w:style>
  <w:style w:type="table" w:styleId="103">
    <w:name w:val="Table 3D effects 1"/>
    <w:basedOn w:val="102"/>
    <w:semiHidden/>
    <w:unhideWhenUsed/>
    <w:qFormat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qFormat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qFormat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qFormat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qFormat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qFormat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qFormat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qFormat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qFormat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qFormat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qFormat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qFormat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qFormat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qFormat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qFormat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qFormat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qFormat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qFormat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qFormat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qFormat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qFormat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qFormat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qFormat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qFormat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qFormat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qFormat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qFormat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qFormat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qFormat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qFormat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qFormat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qFormat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qFormat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qFormat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qFormat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qFormat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qFormat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qFormat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qFormat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qFormat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qFormat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qFormat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qFormat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qFormat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qFormat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qFormat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qFormat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qFormat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qFormat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qFormat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qFormat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qFormat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qFormat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qFormat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qFormat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qFormat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qFormat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qFormat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qFormat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qFormat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qFormat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qFormat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qFormat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qFormat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qFormat/>
    <w:uiPriority w:val="99"/>
  </w:style>
  <w:style w:type="character" w:customStyle="1" w:styleId="252">
    <w:name w:val="Footer Char"/>
    <w:basedOn w:val="86"/>
    <w:link w:val="31"/>
    <w:qFormat/>
    <w:uiPriority w:val="99"/>
  </w:style>
  <w:style w:type="character" w:styleId="253">
    <w:name w:val="Placeholder Text"/>
    <w:basedOn w:val="86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qFormat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qFormat/>
    <w:uiPriority w:val="37"/>
  </w:style>
  <w:style w:type="character" w:customStyle="1" w:styleId="256">
    <w:name w:val="Body Text Char"/>
    <w:basedOn w:val="86"/>
    <w:link w:val="13"/>
    <w:semiHidden/>
    <w:qFormat/>
    <w:uiPriority w:val="99"/>
  </w:style>
  <w:style w:type="character" w:customStyle="1" w:styleId="257">
    <w:name w:val="Body Text 2 Char"/>
    <w:basedOn w:val="86"/>
    <w:link w:val="14"/>
    <w:semiHidden/>
    <w:qFormat/>
    <w:uiPriority w:val="99"/>
  </w:style>
  <w:style w:type="character" w:customStyle="1" w:styleId="258">
    <w:name w:val="Body Text 3 Char"/>
    <w:basedOn w:val="86"/>
    <w:link w:val="15"/>
    <w:semiHidden/>
    <w:qFormat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qFormat/>
    <w:uiPriority w:val="99"/>
  </w:style>
  <w:style w:type="character" w:customStyle="1" w:styleId="260">
    <w:name w:val="Body Text Indent Char"/>
    <w:basedOn w:val="86"/>
    <w:link w:val="17"/>
    <w:semiHidden/>
    <w:qFormat/>
    <w:uiPriority w:val="99"/>
  </w:style>
  <w:style w:type="character" w:customStyle="1" w:styleId="261">
    <w:name w:val="Body Text First Indent 2 Char"/>
    <w:basedOn w:val="260"/>
    <w:link w:val="18"/>
    <w:semiHidden/>
    <w:qFormat/>
    <w:uiPriority w:val="99"/>
  </w:style>
  <w:style w:type="character" w:customStyle="1" w:styleId="262">
    <w:name w:val="Body Text Indent 2 Char"/>
    <w:basedOn w:val="86"/>
    <w:link w:val="19"/>
    <w:semiHidden/>
    <w:qFormat/>
    <w:uiPriority w:val="99"/>
  </w:style>
  <w:style w:type="character" w:customStyle="1" w:styleId="263">
    <w:name w:val="Body Text Indent 3 Char"/>
    <w:basedOn w:val="86"/>
    <w:link w:val="20"/>
    <w:semiHidden/>
    <w:qFormat/>
    <w:uiPriority w:val="99"/>
    <w:rPr>
      <w:szCs w:val="16"/>
    </w:rPr>
  </w:style>
  <w:style w:type="character" w:customStyle="1" w:styleId="264">
    <w:name w:val="Closing Char"/>
    <w:basedOn w:val="86"/>
    <w:link w:val="22"/>
    <w:semiHidden/>
    <w:qFormat/>
    <w:uiPriority w:val="99"/>
  </w:style>
  <w:style w:type="character" w:customStyle="1" w:styleId="265">
    <w:name w:val="Comment Text Char"/>
    <w:basedOn w:val="86"/>
    <w:link w:val="23"/>
    <w:semiHidden/>
    <w:qFormat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qFormat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qFormat/>
    <w:uiPriority w:val="99"/>
  </w:style>
  <w:style w:type="character" w:customStyle="1" w:styleId="268">
    <w:name w:val="Document Map Char"/>
    <w:basedOn w:val="86"/>
    <w:link w:val="26"/>
    <w:semiHidden/>
    <w:qFormat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qFormat/>
    <w:uiPriority w:val="99"/>
  </w:style>
  <w:style w:type="character" w:customStyle="1" w:styleId="270">
    <w:name w:val="Endnote Text Char"/>
    <w:basedOn w:val="86"/>
    <w:link w:val="28"/>
    <w:semiHidden/>
    <w:qFormat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qFormat/>
    <w:uiPriority w:val="99"/>
    <w:rPr>
      <w:szCs w:val="20"/>
    </w:rPr>
  </w:style>
  <w:style w:type="table" w:customStyle="1" w:styleId="272">
    <w:name w:val="Grid Table 1 Light"/>
    <w:basedOn w:val="102"/>
    <w:qFormat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qFormat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qFormat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qFormat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qFormat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qFormat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qFormat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qFormat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qFormat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qFormat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qFormat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qFormat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qFormat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qFormat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qFormat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qFormat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qFormat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qFormat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qFormat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qFormat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qFormat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qFormat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qFormat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qFormat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qFormat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qFormat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qFormat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qFormat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qFormat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qFormat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qFormat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qFormat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qFormat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qFormat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qFormat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qFormat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qFormat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qFormat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qFormat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qFormat/>
    <w:uiPriority w:val="99"/>
  </w:style>
  <w:style w:type="table" w:customStyle="1" w:styleId="383">
    <w:name w:val="Plain Table 1"/>
    <w:basedOn w:val="102"/>
    <w:qFormat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qFormat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qFormat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qFormat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qFormat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qFormat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qFormat/>
    <w:uiPriority w:val="99"/>
  </w:style>
  <w:style w:type="character" w:customStyle="1" w:styleId="390">
    <w:name w:val="Smart Hyperlink"/>
    <w:basedOn w:val="86"/>
    <w:semiHidden/>
    <w:unhideWhenUsed/>
    <w:qFormat/>
    <w:uiPriority w:val="99"/>
    <w:rPr>
      <w:u w:val="dotted"/>
    </w:rPr>
  </w:style>
  <w:style w:type="table" w:customStyle="1" w:styleId="391">
    <w:name w:val="Grid Table Light"/>
    <w:basedOn w:val="102"/>
    <w:qFormat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qFormat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  <w:docPart>
      <w:docPartPr>
        <w:name w:val="39092E318146471CA345B3A6791FBF8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083046-1E56-40B3-B643-65EFC9D17FC7}"/>
      </w:docPartPr>
      <w:docPartBody>
        <w:p>
          <w:pPr>
            <w:pStyle w:val="14"/>
          </w:pPr>
          <w:r>
            <w:t>Homework</w:t>
          </w:r>
        </w:p>
      </w:docPartBody>
    </w:docPart>
    <w:docPart>
      <w:docPartPr>
        <w:name w:val="8B4E1BE08AD1459A9492F4506CC63B5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C38965-87D6-4E63-A766-EA2997DCF344}"/>
      </w:docPartPr>
      <w:docPartBody>
        <w:p>
          <w:pPr>
            <w:pStyle w:val="15"/>
          </w:pPr>
          <w:r>
            <w:t>Yes/No</w:t>
          </w:r>
        </w:p>
      </w:docPartBody>
    </w:docPart>
    <w:docPart>
      <w:docPartPr>
        <w:name w:val="9FB619D55C7C420C916DC66579803CA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9E6542D-66EE-4485-8DB8-461FE09BA09B}"/>
      </w:docPartPr>
      <w:docPartBody>
        <w:p>
          <w:pPr>
            <w:pStyle w:val="16"/>
          </w:pPr>
          <w:r>
            <w:t>Yes/No</w:t>
          </w:r>
        </w:p>
      </w:docPartBody>
    </w:docPart>
    <w:docPart>
      <w:docPartPr>
        <w:name w:val="6AE3B36B073A4FB2AE5C64A17C2950E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6A9CDF5-23F2-4EAA-90BC-6F2A5657A0BD}"/>
      </w:docPartPr>
      <w:docPartBody>
        <w:p>
          <w:pPr>
            <w:pStyle w:val="17"/>
          </w:pPr>
          <w:r>
            <w:t>Yes/No</w:t>
          </w:r>
        </w:p>
      </w:docPartBody>
    </w:docPart>
    <w:docPart>
      <w:docPartPr>
        <w:name w:val="314E6343D69B4D5E8B55074B674210E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7A18DC-51FC-4550-9623-A9231E76C3AF}"/>
      </w:docPartPr>
      <w:docPartBody>
        <w:p>
          <w:pPr>
            <w:pStyle w:val="18"/>
          </w:pPr>
          <w:r>
            <w:t>Yes/No</w:t>
          </w:r>
        </w:p>
      </w:docPartBody>
    </w:docPart>
    <w:docPart>
      <w:docPartPr>
        <w:name w:val="0FA68CC1D331481FB3DF75BC02B6735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D8AE98-C9E6-44DE-85A2-2DF5DF706BB7}"/>
      </w:docPartPr>
      <w:docPartBody>
        <w:p>
          <w:pPr>
            <w:pStyle w:val="19"/>
          </w:pPr>
          <w:r>
            <w:t>Yes/No</w:t>
          </w:r>
        </w:p>
      </w:docPartBody>
    </w:docPart>
    <w:docPart>
      <w:docPartPr>
        <w:name w:val="3DFB0603F81742DE8AF79D0819B7EB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9AB4D3-3C93-4D39-8F9F-A82063FD2FCA}"/>
      </w:docPartPr>
      <w:docPartBody>
        <w:p>
          <w:pPr>
            <w:pStyle w:val="20"/>
          </w:pPr>
          <w:r>
            <w:t>Take out trash &amp; recycle</w:t>
          </w:r>
        </w:p>
      </w:docPartBody>
    </w:docPart>
    <w:docPart>
      <w:docPartPr>
        <w:name w:val="789F27D1D6EE4D278E037EB7F30C4EC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262AE3-FF65-4FF9-BA9A-8ED311A4EDD1}"/>
      </w:docPartPr>
      <w:docPartBody>
        <w:p>
          <w:pPr>
            <w:pStyle w:val="21"/>
          </w:pPr>
          <w:r>
            <w:t>Yes/No</w:t>
          </w:r>
        </w:p>
      </w:docPartBody>
    </w:docPart>
    <w:docPart>
      <w:docPartPr>
        <w:name w:val="33D6902A8AA846D2900DBA1CF0CC308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B8AB03-D12B-4988-883D-4C91E7D608ED}"/>
      </w:docPartPr>
      <w:docPartBody>
        <w:p>
          <w:pPr>
            <w:pStyle w:val="22"/>
          </w:pPr>
          <w:r>
            <w:t>Yes/No</w:t>
          </w:r>
        </w:p>
      </w:docPartBody>
    </w:docPart>
    <w:docPart>
      <w:docPartPr>
        <w:name w:val="8E34034E3DAF4111B26E112663ADD4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248DB6-3579-448F-B345-C7EF4062F6CC}"/>
      </w:docPartPr>
      <w:docPartBody>
        <w:p>
          <w:pPr>
            <w:pStyle w:val="23"/>
          </w:pPr>
          <w:r>
            <w:t>Yes/No</w:t>
          </w:r>
        </w:p>
      </w:docPartBody>
    </w:docPart>
    <w:docPart>
      <w:docPartPr>
        <w:name w:val="B9E3CD95F82E431192DCBEC707C6816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20DFBB-5F80-491D-90E3-3B896C9A160C}"/>
      </w:docPartPr>
      <w:docPartBody>
        <w:p>
          <w:pPr>
            <w:pStyle w:val="24"/>
          </w:pPr>
          <w:r>
            <w:t>Yes/No</w:t>
          </w:r>
        </w:p>
      </w:docPartBody>
    </w:docPart>
    <w:docPart>
      <w:docPartPr>
        <w:name w:val="F456946854A54389AB48798E4ACF8B3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49B5D1B-5D81-4063-B4FF-F067BC97FF2C}"/>
      </w:docPartPr>
      <w:docPartBody>
        <w:p>
          <w:pPr>
            <w:pStyle w:val="25"/>
          </w:pPr>
          <w:r>
            <w:t>Yes/No</w:t>
          </w:r>
        </w:p>
      </w:docPartBody>
    </w:docPart>
    <w:docPart>
      <w:docPartPr>
        <w:name w:val="EB99939E9CA14815A08837A5715B92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53C0F0-B6DF-4806-BAD6-B988D2D4F129}"/>
      </w:docPartPr>
      <w:docPartBody>
        <w:p>
          <w:pPr>
            <w:pStyle w:val="26"/>
          </w:pPr>
          <w:r>
            <w:t>Dishes</w:t>
          </w:r>
        </w:p>
      </w:docPartBody>
    </w:docPart>
    <w:docPart>
      <w:docPartPr>
        <w:name w:val="3CE953E2EF074B8B95CC0139D74BB9D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9F1B4A-84BB-40E1-8B51-1D4D946E7599}"/>
      </w:docPartPr>
      <w:docPartBody>
        <w:p>
          <w:pPr>
            <w:pStyle w:val="27"/>
          </w:pPr>
          <w:r>
            <w:t>Yes/No</w:t>
          </w:r>
        </w:p>
      </w:docPartBody>
    </w:docPart>
    <w:docPart>
      <w:docPartPr>
        <w:name w:val="E89A922217784B23BEB1BF7B9B482C7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3F62DD-683F-4840-B5E3-972806FEA7C9}"/>
      </w:docPartPr>
      <w:docPartBody>
        <w:p>
          <w:pPr>
            <w:pStyle w:val="28"/>
          </w:pPr>
          <w:r>
            <w:t>Yes/No</w:t>
          </w:r>
        </w:p>
      </w:docPartBody>
    </w:docPart>
    <w:docPart>
      <w:docPartPr>
        <w:name w:val="1567C47A5D4A4AC9B0C0E11CE9815BD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4CB117-9F8D-40D4-BAC3-ADD38218C7F1}"/>
      </w:docPartPr>
      <w:docPartBody>
        <w:p>
          <w:pPr>
            <w:pStyle w:val="29"/>
          </w:pPr>
          <w:r>
            <w:t>Yes/No</w:t>
          </w:r>
        </w:p>
      </w:docPartBody>
    </w:docPart>
    <w:docPart>
      <w:docPartPr>
        <w:name w:val="CD628130FF3B41E495E45DB5E9AB13E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88B9BB8-3136-4AA8-9D06-8F4CD9C83156}"/>
      </w:docPartPr>
      <w:docPartBody>
        <w:p>
          <w:pPr>
            <w:pStyle w:val="30"/>
          </w:pPr>
          <w:r>
            <w:t>Yes/No</w:t>
          </w:r>
        </w:p>
      </w:docPartBody>
    </w:docPart>
    <w:docPart>
      <w:docPartPr>
        <w:name w:val="7505163CFE8B4CC5A6C9205417258E6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6AB1CE-6C3D-453E-9F08-B35366818019}"/>
      </w:docPartPr>
      <w:docPartBody>
        <w:p>
          <w:pPr>
            <w:pStyle w:val="31"/>
          </w:pPr>
          <w:r>
            <w:t>Yes/No</w:t>
          </w:r>
        </w:p>
      </w:docPartBody>
    </w:docPart>
    <w:docPart>
      <w:docPartPr>
        <w:name w:val="B692A9C78E0145DFBB9DF66F755CE41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245B58-F866-439E-A728-8862F35E18C8}"/>
      </w:docPartPr>
      <w:docPartBody>
        <w:p>
          <w:pPr>
            <w:pStyle w:val="32"/>
          </w:pPr>
          <w:r>
            <w:t>Pick up toys</w:t>
          </w:r>
        </w:p>
      </w:docPartBody>
    </w:docPart>
    <w:docPart>
      <w:docPartPr>
        <w:name w:val="6DD4185679CB4FF5A62F72C79B1793E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B489EE-7995-48C0-BD0A-9EA89219705D}"/>
      </w:docPartPr>
      <w:docPartBody>
        <w:p>
          <w:pPr>
            <w:pStyle w:val="33"/>
          </w:pPr>
          <w:r>
            <w:t>Yes/No</w:t>
          </w:r>
        </w:p>
      </w:docPartBody>
    </w:docPart>
    <w:docPart>
      <w:docPartPr>
        <w:name w:val="C5C66D4E0E3F46CAB58E36DD18F2135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5E7603-FE0F-42EF-89EB-D0B7DDB6E64F}"/>
      </w:docPartPr>
      <w:docPartBody>
        <w:p>
          <w:pPr>
            <w:pStyle w:val="34"/>
          </w:pPr>
          <w:r>
            <w:t>Yes/No</w:t>
          </w:r>
        </w:p>
      </w:docPartBody>
    </w:docPart>
    <w:docPart>
      <w:docPartPr>
        <w:name w:val="83F397A3BBE647CE9B42D1A20DD6E66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1D59E1-1E67-4509-833A-200460C42416}"/>
      </w:docPartPr>
      <w:docPartBody>
        <w:p>
          <w:pPr>
            <w:pStyle w:val="35"/>
          </w:pPr>
          <w:r>
            <w:t>Yes/No</w:t>
          </w:r>
        </w:p>
      </w:docPartBody>
    </w:docPart>
    <w:docPart>
      <w:docPartPr>
        <w:name w:val="46203EB750A34BBFB21FC130668108F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3DCED1-AEFA-4402-A5CF-901AC771CDCE}"/>
      </w:docPartPr>
      <w:docPartBody>
        <w:p>
          <w:pPr>
            <w:pStyle w:val="36"/>
          </w:pPr>
          <w:r>
            <w:t>Yes/No</w:t>
          </w:r>
        </w:p>
      </w:docPartBody>
    </w:docPart>
    <w:docPart>
      <w:docPartPr>
        <w:name w:val="63428C6B52744345947B1B1EFA58AAF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DB2CA8-6645-4EA1-A5D3-1F3F3A282F55}"/>
      </w:docPartPr>
      <w:docPartBody>
        <w:p>
          <w:pPr>
            <w:pStyle w:val="37"/>
          </w:pPr>
          <w:r>
            <w:t>Yes/No</w:t>
          </w:r>
        </w:p>
      </w:docPartBody>
    </w:docPart>
    <w:docPart>
      <w:docPartPr>
        <w:name w:val="1B0F65D5DEA446DBBD0C7200F08A509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B1352F-DEE5-4748-B778-DFCDB97EAB95}"/>
      </w:docPartPr>
      <w:docPartBody>
        <w:p>
          <w:pPr>
            <w:pStyle w:val="38"/>
          </w:pPr>
          <w:r>
            <w:t>Make bed</w:t>
          </w:r>
        </w:p>
      </w:docPartBody>
    </w:docPart>
    <w:docPart>
      <w:docPartPr>
        <w:name w:val="06936A1FA7A542A9BF9A41EBBF9B2A5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44456F-9A31-48AB-9F40-C19579BE4C81}"/>
      </w:docPartPr>
      <w:docPartBody>
        <w:p>
          <w:pPr>
            <w:pStyle w:val="39"/>
          </w:pPr>
          <w:r>
            <w:t>Yes/No</w:t>
          </w:r>
        </w:p>
      </w:docPartBody>
    </w:docPart>
    <w:docPart>
      <w:docPartPr>
        <w:name w:val="FCA9B9734289413DA0B6A9BEBEBEFA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E87FFE-8731-4563-8C0B-1D8ADDB86544}"/>
      </w:docPartPr>
      <w:docPartBody>
        <w:p>
          <w:pPr>
            <w:pStyle w:val="40"/>
          </w:pPr>
          <w:r>
            <w:t>Yes/No</w:t>
          </w:r>
        </w:p>
      </w:docPartBody>
    </w:docPart>
    <w:docPart>
      <w:docPartPr>
        <w:name w:val="01AED7791C4047A5A42C5380673DF49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4A795E-6821-4628-8614-47A1482481FF}"/>
      </w:docPartPr>
      <w:docPartBody>
        <w:p>
          <w:pPr>
            <w:pStyle w:val="41"/>
          </w:pPr>
          <w:r>
            <w:t>Yes/No</w:t>
          </w:r>
        </w:p>
      </w:docPartBody>
    </w:docPart>
    <w:docPart>
      <w:docPartPr>
        <w:name w:val="F78818FC4162466B86436E4CDC204CB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C85345-B9D4-4955-89EE-E6B19C0049DA}"/>
      </w:docPartPr>
      <w:docPartBody>
        <w:p>
          <w:pPr>
            <w:pStyle w:val="42"/>
          </w:pPr>
          <w:r>
            <w:t>Yes/No</w:t>
          </w:r>
        </w:p>
      </w:docPartBody>
    </w:docPart>
    <w:docPart>
      <w:docPartPr>
        <w:name w:val="A1110510E41C43249B28E100E6E001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1305BF-5C47-4AC6-8EBC-011CB024DD51}"/>
      </w:docPartPr>
      <w:docPartBody>
        <w:p>
          <w:pPr>
            <w:pStyle w:val="43"/>
          </w:pPr>
          <w:r>
            <w:t>Yes/No</w:t>
          </w:r>
        </w:p>
      </w:docPartBody>
    </w:docPart>
    <w:docPart>
      <w:docPartPr>
        <w:name w:val="D0BBB7D35D5B422182B80100AD71324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6FEBBF9-2A3A-4975-8620-4145AABD0B0A}"/>
      </w:docPartPr>
      <w:docPartBody>
        <w:p>
          <w:pPr>
            <w:pStyle w:val="44"/>
          </w:pPr>
          <w:r>
            <w:t>Feed dog</w:t>
          </w:r>
        </w:p>
      </w:docPartBody>
    </w:docPart>
    <w:docPart>
      <w:docPartPr>
        <w:name w:val="3A202521E90D416EABAC198AE08BAE5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E631EE-8394-4703-A005-7B1D43F80DD0}"/>
      </w:docPartPr>
      <w:docPartBody>
        <w:p>
          <w:pPr>
            <w:pStyle w:val="45"/>
          </w:pPr>
          <w:r>
            <w:t>Yes/No</w:t>
          </w:r>
        </w:p>
      </w:docPartBody>
    </w:docPart>
    <w:docPart>
      <w:docPartPr>
        <w:name w:val="25CED6228B4B4D2C8CD1BE7663AECF8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A706EE-87E5-419B-BB37-98314C33CC67}"/>
      </w:docPartPr>
      <w:docPartBody>
        <w:p>
          <w:pPr>
            <w:pStyle w:val="46"/>
          </w:pPr>
          <w:r>
            <w:t>Yes/No</w:t>
          </w:r>
        </w:p>
      </w:docPartBody>
    </w:docPart>
    <w:docPart>
      <w:docPartPr>
        <w:name w:val="4BC1EA6CB7AB45209467FC70D490793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49D16C-1BA6-4238-B9D9-F8AA26DBECE2}"/>
      </w:docPartPr>
      <w:docPartBody>
        <w:p>
          <w:pPr>
            <w:pStyle w:val="47"/>
          </w:pPr>
          <w:r>
            <w:t>Yes/No</w:t>
          </w:r>
        </w:p>
      </w:docPartBody>
    </w:docPart>
    <w:docPart>
      <w:docPartPr>
        <w:name w:val="54F4F00CFB77419BA51073BF9CED014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B25A55-184C-43C0-8DCC-999DE1DDC710}"/>
      </w:docPartPr>
      <w:docPartBody>
        <w:p>
          <w:pPr>
            <w:pStyle w:val="48"/>
          </w:pPr>
          <w:r>
            <w:t>Yes/No</w:t>
          </w:r>
        </w:p>
      </w:docPartBody>
    </w:docPart>
    <w:docPart>
      <w:docPartPr>
        <w:name w:val="5D4D4FD45E2F478294288F4B42A937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54DF7D-10C7-4F2D-AE9C-AB9C7650AB69}"/>
      </w:docPartPr>
      <w:docPartBody>
        <w:p>
          <w:pPr>
            <w:pStyle w:val="49"/>
          </w:pPr>
          <w:r>
            <w:t>Yes/No</w:t>
          </w:r>
        </w:p>
      </w:docPartBody>
    </w:docPart>
    <w:docPart>
      <w:docPartPr>
        <w:name w:val="BEBBABD701F8463F96C5338444B88AE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031666-85C9-49EA-A9A3-D36DF9CE255C}"/>
      </w:docPartPr>
      <w:docPartBody>
        <w:p>
          <w:pPr>
            <w:pStyle w:val="50"/>
          </w:pPr>
          <w:r>
            <w:t>Sweep</w:t>
          </w:r>
        </w:p>
      </w:docPartBody>
    </w:docPart>
    <w:docPart>
      <w:docPartPr>
        <w:name w:val="91466F230BBF4A8097E7EC68918858A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2E9A5B-0278-48F4-850B-7C9384F3F6C9}"/>
      </w:docPartPr>
      <w:docPartBody>
        <w:p>
          <w:pPr>
            <w:pStyle w:val="51"/>
          </w:pPr>
          <w:r>
            <w:t>Yes/No</w:t>
          </w:r>
        </w:p>
      </w:docPartBody>
    </w:docPart>
    <w:docPart>
      <w:docPartPr>
        <w:name w:val="9CF31D6ECC31471A802CF8A29A29AB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20FC32-7292-4A77-894A-1A671B829463}"/>
      </w:docPartPr>
      <w:docPartBody>
        <w:p>
          <w:pPr>
            <w:pStyle w:val="52"/>
          </w:pPr>
          <w:r>
            <w:t>Yes/No</w:t>
          </w:r>
        </w:p>
      </w:docPartBody>
    </w:docPart>
    <w:docPart>
      <w:docPartPr>
        <w:name w:val="33E29ED76125473BB8538752D90586C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140681-E191-4ACD-B8C4-FF34D66E2A3C}"/>
      </w:docPartPr>
      <w:docPartBody>
        <w:p>
          <w:pPr>
            <w:pStyle w:val="53"/>
          </w:pPr>
          <w:r>
            <w:t>Yes/No</w:t>
          </w:r>
        </w:p>
      </w:docPartBody>
    </w:docPart>
    <w:docPart>
      <w:docPartPr>
        <w:name w:val="D4CC05B116904FC9ADE16084495EF0E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119719-EDCD-4A34-A9BC-622C7DA10A16}"/>
      </w:docPartPr>
      <w:docPartBody>
        <w:p>
          <w:pPr>
            <w:pStyle w:val="54"/>
          </w:pPr>
          <w:r>
            <w:t>Yes/No</w:t>
          </w:r>
        </w:p>
      </w:docPartBody>
    </w:docPart>
    <w:docPart>
      <w:docPartPr>
        <w:name w:val="5BE690EE47C348138EB97B9679E931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FA433D-2E90-4003-9CD8-38904E8392AB}"/>
      </w:docPartPr>
      <w:docPartBody>
        <w:p>
          <w:pPr>
            <w:pStyle w:val="55"/>
          </w:pPr>
          <w:r>
            <w:t>Yes/No</w:t>
          </w:r>
        </w:p>
      </w:docPartBody>
    </w:docPart>
    <w:docPart>
      <w:docPartPr>
        <w:name w:val="6094C729218D490A99FF0DF3A52A0B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DDAB46-4BBB-4F45-83A7-9B1CB905158A}"/>
      </w:docPartPr>
      <w:docPartBody>
        <w:p>
          <w:pPr>
            <w:pStyle w:val="56"/>
          </w:pPr>
          <w:r>
            <w:t>Water plants</w:t>
          </w:r>
        </w:p>
      </w:docPartBody>
    </w:docPart>
    <w:docPart>
      <w:docPartPr>
        <w:name w:val="5746D59992C54F489F21FAC4B44E1DD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A32CCA-55B5-40CF-8EFB-5AEE1B96C6DC}"/>
      </w:docPartPr>
      <w:docPartBody>
        <w:p>
          <w:pPr>
            <w:pStyle w:val="57"/>
          </w:pPr>
          <w:r>
            <w:t>Yes/No</w:t>
          </w:r>
        </w:p>
      </w:docPartBody>
    </w:docPart>
    <w:docPart>
      <w:docPartPr>
        <w:name w:val="FC3BDEE59E714CD0BACBE7722F00DC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11783F-B964-4F26-8079-6EFAD1C0B35C}"/>
      </w:docPartPr>
      <w:docPartBody>
        <w:p>
          <w:pPr>
            <w:pStyle w:val="58"/>
          </w:pPr>
          <w:r>
            <w:t>Yes/No</w:t>
          </w:r>
        </w:p>
      </w:docPartBody>
    </w:docPart>
    <w:docPart>
      <w:docPartPr>
        <w:name w:val="A1EC7F16191D405E95515F70E0F111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4A733B-54F0-42BF-AD9D-679B691D7763}"/>
      </w:docPartPr>
      <w:docPartBody>
        <w:p>
          <w:pPr>
            <w:pStyle w:val="59"/>
          </w:pPr>
          <w:r>
            <w:t>Yes/No</w:t>
          </w:r>
        </w:p>
      </w:docPartBody>
    </w:docPart>
    <w:docPart>
      <w:docPartPr>
        <w:name w:val="FA077C5B787048A2BBDD70F256D147D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A2ABF8-233E-4CCD-AA53-B4A513A6143D}"/>
      </w:docPartPr>
      <w:docPartBody>
        <w:p>
          <w:pPr>
            <w:pStyle w:val="60"/>
          </w:pPr>
          <w:r>
            <w:t>Yes/No</w:t>
          </w:r>
        </w:p>
      </w:docPartBody>
    </w:docPart>
    <w:docPart>
      <w:docPartPr>
        <w:name w:val="D58FC74674DD48808121C670219D4B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1D2B77-5321-4C99-B339-A22EE0C8F61D}"/>
      </w:docPartPr>
      <w:docPartBody>
        <w:p>
          <w:pPr>
            <w:pStyle w:val="61"/>
          </w:pPr>
          <w:r>
            <w:t>Yes/No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FC"/>
    <w:rsid w:val="00C9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2</Pages>
  <Words>88</Words>
  <Characters>507</Characters>
  <Lines>4</Lines>
  <Paragraphs>1</Paragraphs>
  <TotalTime>13</TotalTime>
  <ScaleCrop>false</ScaleCrop>
  <LinksUpToDate>false</LinksUpToDate>
  <CharactersWithSpaces>594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2020-07-01T06:49:00Z</dcterms:created>
  <dc:creator>Toshiba</dc:creator>
  <cp:lastModifiedBy>Maya</cp:lastModifiedBy>
  <dcterms:modified xsi:type="dcterms:W3CDTF">2020-09-30T02:04:44Z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1033-11.2.0.9684</vt:lpwstr>
  </property>
</Properties>
</file>